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86D73" w14:textId="3FF23E8C" w:rsidR="00721771" w:rsidRPr="00EA0CC1" w:rsidRDefault="0098265A" w:rsidP="00721771">
      <w:pPr>
        <w:rPr>
          <w:b/>
          <w:sz w:val="42"/>
          <w:szCs w:val="42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503B49CD" wp14:editId="0D8B27F3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721771" w:rsidRPr="00EA0CC1">
        <w:rPr>
          <w:b/>
          <w:sz w:val="42"/>
          <w:szCs w:val="42"/>
        </w:rPr>
        <w:t>Verklaring CO2 Reductie</w:t>
      </w:r>
    </w:p>
    <w:p w14:paraId="785BBBCD" w14:textId="77777777" w:rsidR="00721771" w:rsidRDefault="00721771" w:rsidP="00721771"/>
    <w:p w14:paraId="72409E4E" w14:textId="77777777" w:rsidR="00721771" w:rsidRDefault="00721771" w:rsidP="00721771"/>
    <w:p w14:paraId="340619D6" w14:textId="77777777" w:rsidR="00721771" w:rsidRDefault="00721771" w:rsidP="00721771"/>
    <w:p w14:paraId="6919F830" w14:textId="77777777" w:rsidR="00721771" w:rsidRDefault="00721771" w:rsidP="00721771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De inschrijver(s) verklaart (verklaren) zich bereid de uitvoering van de opdracht op een duurzame wijze ter hand te nemen en daarbij adequaat invulling te geven aan een CO2-reductie op:</w:t>
      </w:r>
    </w:p>
    <w:p w14:paraId="2453344A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235806D0" wp14:editId="030A23D2">
            <wp:simplePos x="0" y="0"/>
            <wp:positionH relativeFrom="column">
              <wp:posOffset>304800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Selectievakje1"/>
      <w:bookmarkEnd w:id="0"/>
      <w:r>
        <w:rPr>
          <w:rFonts w:ascii="Verdana" w:hAnsi="Verdana"/>
          <w:color w:val="000000"/>
          <w:sz w:val="18"/>
          <w:szCs w:val="18"/>
        </w:rPr>
        <w:t xml:space="preserve">   CO2-ambitieniveau 5 (fictieve vermindering </w:t>
      </w:r>
      <w:r w:rsidRPr="00855538">
        <w:rPr>
          <w:rFonts w:ascii="Verdana" w:hAnsi="Verdana"/>
          <w:sz w:val="18"/>
          <w:szCs w:val="18"/>
        </w:rPr>
        <w:t>inschrijvings</w:t>
      </w:r>
      <w:r>
        <w:rPr>
          <w:rFonts w:ascii="Verdana" w:hAnsi="Verdana"/>
          <w:sz w:val="18"/>
          <w:szCs w:val="18"/>
        </w:rPr>
        <w:t>som van 10</w:t>
      </w:r>
      <w:r w:rsidRPr="00855538">
        <w:rPr>
          <w:rFonts w:ascii="Verdana" w:hAnsi="Verdana"/>
          <w:sz w:val="18"/>
          <w:szCs w:val="18"/>
        </w:rPr>
        <w:t xml:space="preserve"> %)</w:t>
      </w:r>
    </w:p>
    <w:p w14:paraId="2709AF1C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370CE2FE" wp14:editId="046CEA7E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Selectievakje2"/>
      <w:bookmarkEnd w:id="1"/>
      <w:r w:rsidRPr="00855538">
        <w:rPr>
          <w:rFonts w:ascii="Verdana" w:hAnsi="Verdana"/>
          <w:sz w:val="18"/>
          <w:szCs w:val="18"/>
        </w:rPr>
        <w:t>   CO2-ambitieniveau 4 (fictieve vermindering inschrijvings</w:t>
      </w:r>
      <w:r>
        <w:rPr>
          <w:rFonts w:ascii="Verdana" w:hAnsi="Verdana"/>
          <w:sz w:val="18"/>
          <w:szCs w:val="18"/>
        </w:rPr>
        <w:t>som</w:t>
      </w:r>
      <w:r w:rsidRPr="00855538">
        <w:rPr>
          <w:rFonts w:ascii="Verdana" w:hAnsi="Verdana"/>
          <w:sz w:val="18"/>
          <w:szCs w:val="18"/>
        </w:rPr>
        <w:t xml:space="preserve"> van </w:t>
      </w:r>
      <w:r>
        <w:rPr>
          <w:rFonts w:ascii="Verdana" w:hAnsi="Verdana"/>
          <w:sz w:val="18"/>
          <w:szCs w:val="18"/>
        </w:rPr>
        <w:t>5</w:t>
      </w:r>
      <w:r w:rsidRPr="00855538">
        <w:rPr>
          <w:rFonts w:ascii="Verdana" w:hAnsi="Verdana"/>
          <w:sz w:val="18"/>
          <w:szCs w:val="18"/>
        </w:rPr>
        <w:t xml:space="preserve"> %)</w:t>
      </w:r>
    </w:p>
    <w:p w14:paraId="398F8FCD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616CA170" wp14:editId="1F7A3256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Selectievakje3"/>
      <w:bookmarkEnd w:id="2"/>
      <w:r w:rsidRPr="00855538">
        <w:rPr>
          <w:rFonts w:ascii="Verdana" w:hAnsi="Verdana"/>
          <w:sz w:val="18"/>
          <w:szCs w:val="18"/>
        </w:rPr>
        <w:t>   CO2-ambitieniveau 3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538C8204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2DE9CF41" wp14:editId="7DC0CB6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2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5064A56D" w14:textId="77777777" w:rsidR="00721771" w:rsidRPr="00855538" w:rsidRDefault="00721771" w:rsidP="0072177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6848F421" wp14:editId="51CA869B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0" name="Afbeelding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1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14:paraId="402B157F" w14:textId="77777777" w:rsidR="00721771" w:rsidRPr="00855538" w:rsidRDefault="00721771" w:rsidP="00721771">
      <w:pPr>
        <w:pStyle w:val="Lijstalinea"/>
        <w:autoSpaceDE w:val="0"/>
        <w:autoSpaceDN w:val="0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619AC25F" wp14:editId="091F9D18">
            <wp:simplePos x="0" y="0"/>
            <wp:positionH relativeFrom="column">
              <wp:posOffset>304800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3" w:name="Selectievakje4"/>
      <w:bookmarkEnd w:id="3"/>
      <w:r>
        <w:rPr>
          <w:rFonts w:ascii="Verdana" w:hAnsi="Verdana"/>
          <w:sz w:val="18"/>
          <w:szCs w:val="18"/>
        </w:rPr>
        <w:t xml:space="preserve">   </w:t>
      </w:r>
      <w:r w:rsidRPr="00855538">
        <w:rPr>
          <w:rFonts w:ascii="Verdana" w:hAnsi="Verdana"/>
          <w:sz w:val="18"/>
          <w:szCs w:val="18"/>
        </w:rPr>
        <w:t>geen van de bovenstaande CO2-ambitieniveau’s</w:t>
      </w:r>
    </w:p>
    <w:p w14:paraId="4FE48D3E" w14:textId="77777777" w:rsidR="00721771" w:rsidRDefault="00721771" w:rsidP="00721771">
      <w:pPr>
        <w:autoSpaceDE w:val="0"/>
        <w:autoSpaceDN w:val="0"/>
        <w:rPr>
          <w:rFonts w:ascii="Verdana" w:hAnsi="Verdana"/>
          <w:color w:val="000000"/>
          <w:sz w:val="18"/>
          <w:szCs w:val="18"/>
        </w:rPr>
      </w:pPr>
    </w:p>
    <w:p w14:paraId="0E0B50C7" w14:textId="1C3CE576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Behorende bij de inschrijving AI 201</w:t>
      </w:r>
      <w:r w:rsidR="00AF6D44">
        <w:rPr>
          <w:rFonts w:ascii="Verdana" w:hAnsi="Verdana"/>
          <w:color w:val="000000"/>
          <w:sz w:val="18"/>
          <w:szCs w:val="18"/>
        </w:rPr>
        <w:t>9-0</w:t>
      </w:r>
      <w:r w:rsidR="00AF281B">
        <w:rPr>
          <w:rFonts w:ascii="Verdana" w:hAnsi="Verdana"/>
          <w:color w:val="000000"/>
          <w:sz w:val="18"/>
          <w:szCs w:val="18"/>
        </w:rPr>
        <w:t>471</w:t>
      </w:r>
      <w:r w:rsidRPr="00690449">
        <w:rPr>
          <w:rFonts w:ascii="Verdana" w:hAnsi="Verdana"/>
          <w:color w:val="000000"/>
          <w:sz w:val="18"/>
          <w:szCs w:val="18"/>
        </w:rPr>
        <w:t xml:space="preserve"> van de ondergetekende(n):</w:t>
      </w:r>
    </w:p>
    <w:p w14:paraId="6326A02F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5BDC0643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A)</w:t>
      </w:r>
    </w:p>
    <w:p w14:paraId="22E9145B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62BE9CA1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458BC7D2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1E7D9C62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B)</w:t>
      </w:r>
      <w:bookmarkStart w:id="4" w:name="_GoBack"/>
      <w:bookmarkEnd w:id="4"/>
    </w:p>
    <w:p w14:paraId="53E50DF4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155525E1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7E9AF337" w14:textId="77777777" w:rsidR="00721771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197173F4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C)</w:t>
      </w:r>
    </w:p>
    <w:p w14:paraId="307A0B91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14:paraId="551A8ECB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76E4E8C5" w14:textId="77777777" w:rsidR="00721771" w:rsidRPr="00690449" w:rsidRDefault="00721771" w:rsidP="0072177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14:paraId="4E038DAE" w14:textId="4755E330" w:rsidR="00655558" w:rsidRPr="00655558" w:rsidRDefault="00721771" w:rsidP="00721771">
      <w:pPr>
        <w:autoSpaceDE w:val="0"/>
        <w:autoSpaceDN w:val="0"/>
        <w:adjustRightInd w:val="0"/>
        <w:spacing w:line="240" w:lineRule="auto"/>
      </w:pPr>
      <w:r w:rsidRPr="00690449">
        <w:rPr>
          <w:rFonts w:ascii="Verdana" w:hAnsi="Verdana"/>
          <w:color w:val="000000"/>
          <w:sz w:val="18"/>
          <w:szCs w:val="18"/>
        </w:rPr>
        <w:t>(Bij een natuurlijk persoon naam en voornamen voluit, bij een rechtspersoon de statutaire naam; bij een natuurlijk persoon de woonplaats, bij een rechtspersoon de vestigingsplaats)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 w:rsidRPr="00855538">
        <w:rPr>
          <w:i/>
        </w:rPr>
        <w:t>De Aanbestedende dienst zal de aangegeven fictieve vermindering van de inschrijvingssom af halen.</w:t>
      </w:r>
    </w:p>
    <w:p w14:paraId="795F187C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D4F4B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7222BBF8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84D06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1738BD2E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58"/>
    <w:rsid w:val="000B46D8"/>
    <w:rsid w:val="00177A29"/>
    <w:rsid w:val="002B5524"/>
    <w:rsid w:val="003B3222"/>
    <w:rsid w:val="00424DED"/>
    <w:rsid w:val="00482A4F"/>
    <w:rsid w:val="00527398"/>
    <w:rsid w:val="00632123"/>
    <w:rsid w:val="00643F05"/>
    <w:rsid w:val="00655558"/>
    <w:rsid w:val="00721771"/>
    <w:rsid w:val="007A5DEA"/>
    <w:rsid w:val="008104C5"/>
    <w:rsid w:val="008402D9"/>
    <w:rsid w:val="009175F9"/>
    <w:rsid w:val="009761CF"/>
    <w:rsid w:val="0098265A"/>
    <w:rsid w:val="009B0D92"/>
    <w:rsid w:val="009D1D31"/>
    <w:rsid w:val="00A03098"/>
    <w:rsid w:val="00A3732E"/>
    <w:rsid w:val="00A53085"/>
    <w:rsid w:val="00A74B89"/>
    <w:rsid w:val="00AF281B"/>
    <w:rsid w:val="00AF6D44"/>
    <w:rsid w:val="00B85C3F"/>
    <w:rsid w:val="00BD0C39"/>
    <w:rsid w:val="00CC26E3"/>
    <w:rsid w:val="00D51F9C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450D9"/>
  <w15:docId w15:val="{6B6F576A-79C2-41A1-A5B0-9DA27967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21771"/>
    <w:pPr>
      <w:ind w:left="720"/>
      <w:contextualSpacing/>
    </w:pPr>
    <w:rPr>
      <w:rFonts w:eastAsia="Calibri"/>
      <w:lang w:eastAsia="en-US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21771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Koster, Marco</cp:lastModifiedBy>
  <cp:revision>3</cp:revision>
  <dcterms:created xsi:type="dcterms:W3CDTF">2020-07-15T07:08:00Z</dcterms:created>
  <dcterms:modified xsi:type="dcterms:W3CDTF">2020-07-15T07:09:00Z</dcterms:modified>
</cp:coreProperties>
</file>